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Gang/ 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Boden/ Sockel </w:t>
            </w:r>
          </w:p>
        </w:tc>
        <w:tc>
          <w:p>
            <w:pPr>
              <w:spacing w:before="0" w:after="0" w:line="240" w:lineRule="auto"/>
            </w:pPr>
            <w:r>
              <w:t>Boden/ 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53000885" name="01a057b9-1bc5-7886-8ff7-62357e546e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696008" name="01a057b9-1bc5-7886-8ff7-62357e546ec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19337528" name="01a057ab-47ab-725c-bf32-580c9ae1d8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2166671" name="01a057ab-47ab-725c-bf32-580c9ae1d89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Gang/ Treppenhaus </w:t>
            </w:r>
          </w:p>
          <w:p>
            <w:pPr>
              <w:spacing w:before="0" w:after="0" w:line="240" w:lineRule="auto"/>
            </w:pPr>
            <w:r>
              <w:t>UG-EG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38376112" name="01a057ae-29ca-71b2-99fc-3a22f04eac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2431778" name="01a057ae-29ca-71b2-99fc-3a22f04eac0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Schopf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47375401" name="01a057a3-9980-7146-b0ef-eb0920706a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1271820" name="01a057a3-9980-7146-b0ef-eb0920706ac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Floorflex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812046574" name="01a057b7-d86e-780f-a52b-3343f18d881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3091258" name="01a057b7-d86e-780f-a52b-3343f18d881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Hohmattstrasse 13, 8173 Neerach</w:t>
          </w:r>
        </w:p>
        <w:p>
          <w:pPr>
            <w:spacing w:before="0" w:after="0"/>
          </w:pPr>
          <w:r>
            <w:t>DN 1184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